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752" w:rsidRDefault="008D556C">
      <w:pPr>
        <w:jc w:val="center"/>
      </w:pPr>
      <w:r>
        <w:rPr>
          <w:b/>
          <w:sz w:val="30"/>
        </w:rPr>
        <w:t>ADITI MAHAVIDYALAYA</w:t>
      </w:r>
    </w:p>
    <w:p w:rsidR="00081752" w:rsidRDefault="008D556C">
      <w:pPr>
        <w:jc w:val="center"/>
      </w:pPr>
      <w:r>
        <w:rPr>
          <w:b/>
          <w:sz w:val="26"/>
        </w:rPr>
        <w:t>B.A. PROGRAMME TIME-TABLE 2026–2027</w:t>
      </w:r>
    </w:p>
    <w:p w:rsidR="00081752" w:rsidRDefault="008D556C" w:rsidP="001D46C7">
      <w:pPr>
        <w:jc w:val="center"/>
      </w:pPr>
      <w:r>
        <w:rPr>
          <w:b/>
          <w:sz w:val="32"/>
        </w:rPr>
        <w:t>ROOM NO. 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98"/>
        <w:gridCol w:w="1498"/>
        <w:gridCol w:w="1498"/>
        <w:gridCol w:w="1498"/>
        <w:gridCol w:w="1498"/>
        <w:gridCol w:w="1498"/>
        <w:gridCol w:w="1498"/>
        <w:gridCol w:w="1498"/>
        <w:gridCol w:w="1498"/>
        <w:gridCol w:w="1498"/>
      </w:tblGrid>
      <w:tr w:rsidR="00081752">
        <w:trPr>
          <w:jc w:val="center"/>
        </w:trPr>
        <w:tc>
          <w:tcPr>
            <w:tcW w:w="1498" w:type="dxa"/>
          </w:tcPr>
          <w:p w:rsidR="00081752" w:rsidRDefault="008D556C">
            <w:pPr>
              <w:spacing w:before="20" w:after="20"/>
              <w:jc w:val="center"/>
            </w:pPr>
            <w:r>
              <w:rPr>
                <w:b/>
                <w:sz w:val="16"/>
              </w:rPr>
              <w:t>DAY / TIME</w:t>
            </w:r>
          </w:p>
        </w:tc>
        <w:tc>
          <w:tcPr>
            <w:tcW w:w="1498" w:type="dxa"/>
          </w:tcPr>
          <w:p w:rsidR="00081752" w:rsidRDefault="008D556C">
            <w:pPr>
              <w:spacing w:before="20" w:after="20"/>
              <w:jc w:val="center"/>
            </w:pPr>
            <w:r>
              <w:rPr>
                <w:b/>
                <w:sz w:val="16"/>
              </w:rPr>
              <w:t>8:00–9:00</w:t>
            </w:r>
          </w:p>
        </w:tc>
        <w:tc>
          <w:tcPr>
            <w:tcW w:w="1498" w:type="dxa"/>
          </w:tcPr>
          <w:p w:rsidR="00081752" w:rsidRDefault="008D556C">
            <w:pPr>
              <w:spacing w:before="20" w:after="20"/>
              <w:jc w:val="center"/>
            </w:pPr>
            <w:r>
              <w:rPr>
                <w:b/>
                <w:sz w:val="16"/>
              </w:rPr>
              <w:t>9:00–10:00</w:t>
            </w:r>
          </w:p>
        </w:tc>
        <w:tc>
          <w:tcPr>
            <w:tcW w:w="1498" w:type="dxa"/>
          </w:tcPr>
          <w:p w:rsidR="00081752" w:rsidRDefault="008D556C">
            <w:pPr>
              <w:spacing w:before="20" w:after="20"/>
              <w:jc w:val="center"/>
            </w:pPr>
            <w:r>
              <w:rPr>
                <w:b/>
                <w:sz w:val="16"/>
              </w:rPr>
              <w:t>10:00–11:00</w:t>
            </w:r>
          </w:p>
        </w:tc>
        <w:tc>
          <w:tcPr>
            <w:tcW w:w="1498" w:type="dxa"/>
          </w:tcPr>
          <w:p w:rsidR="00081752" w:rsidRDefault="008D556C">
            <w:pPr>
              <w:spacing w:before="20" w:after="20"/>
              <w:jc w:val="center"/>
            </w:pPr>
            <w:r>
              <w:rPr>
                <w:b/>
                <w:sz w:val="16"/>
              </w:rPr>
              <w:t>11:00–12:00</w:t>
            </w:r>
          </w:p>
        </w:tc>
        <w:tc>
          <w:tcPr>
            <w:tcW w:w="1498" w:type="dxa"/>
          </w:tcPr>
          <w:p w:rsidR="00081752" w:rsidRDefault="008D556C">
            <w:pPr>
              <w:spacing w:before="20" w:after="20"/>
              <w:jc w:val="center"/>
            </w:pPr>
            <w:r>
              <w:rPr>
                <w:b/>
                <w:sz w:val="16"/>
              </w:rPr>
              <w:t>12:00–1:00</w:t>
            </w:r>
          </w:p>
        </w:tc>
        <w:tc>
          <w:tcPr>
            <w:tcW w:w="1498" w:type="dxa"/>
          </w:tcPr>
          <w:p w:rsidR="00081752" w:rsidRDefault="008D556C">
            <w:pPr>
              <w:spacing w:before="20" w:after="20"/>
              <w:jc w:val="center"/>
            </w:pPr>
            <w:r>
              <w:rPr>
                <w:b/>
                <w:sz w:val="16"/>
              </w:rPr>
              <w:t>1:00–2:00</w:t>
            </w:r>
          </w:p>
        </w:tc>
        <w:tc>
          <w:tcPr>
            <w:tcW w:w="1498" w:type="dxa"/>
          </w:tcPr>
          <w:p w:rsidR="00081752" w:rsidRDefault="008D556C">
            <w:pPr>
              <w:spacing w:before="20" w:after="20"/>
              <w:jc w:val="center"/>
            </w:pPr>
            <w:r>
              <w:rPr>
                <w:b/>
                <w:sz w:val="16"/>
              </w:rPr>
              <w:t>2:00–3:00</w:t>
            </w:r>
          </w:p>
        </w:tc>
        <w:tc>
          <w:tcPr>
            <w:tcW w:w="1498" w:type="dxa"/>
          </w:tcPr>
          <w:p w:rsidR="00081752" w:rsidRDefault="008D556C">
            <w:pPr>
              <w:spacing w:before="20" w:after="20"/>
              <w:jc w:val="center"/>
            </w:pPr>
            <w:r>
              <w:rPr>
                <w:b/>
                <w:sz w:val="16"/>
              </w:rPr>
              <w:t>3:00–4:00</w:t>
            </w:r>
          </w:p>
        </w:tc>
        <w:tc>
          <w:tcPr>
            <w:tcW w:w="1498" w:type="dxa"/>
          </w:tcPr>
          <w:p w:rsidR="00081752" w:rsidRDefault="008D556C">
            <w:pPr>
              <w:spacing w:before="20" w:after="20"/>
              <w:jc w:val="center"/>
            </w:pPr>
            <w:r>
              <w:rPr>
                <w:b/>
                <w:sz w:val="16"/>
              </w:rPr>
              <w:t>4:00–5:00</w:t>
            </w:r>
          </w:p>
        </w:tc>
      </w:tr>
      <w:tr w:rsidR="00081752">
        <w:trPr>
          <w:jc w:val="center"/>
        </w:trPr>
        <w:tc>
          <w:tcPr>
            <w:tcW w:w="1498" w:type="dxa"/>
          </w:tcPr>
          <w:p w:rsidR="00081752" w:rsidRDefault="008D556C">
            <w:pPr>
              <w:spacing w:before="20" w:after="20"/>
              <w:jc w:val="center"/>
            </w:pPr>
            <w:bookmarkStart w:id="0" w:name="_GoBack" w:colFirst="1" w:colLast="9"/>
            <w:r>
              <w:t>MONDAY</w:t>
            </w: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8F0FE5" w:rsidRPr="00131B88" w:rsidRDefault="008F0FE5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V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SOCIO-6-AC</w:t>
            </w:r>
          </w:p>
        </w:tc>
        <w:tc>
          <w:tcPr>
            <w:tcW w:w="1498" w:type="dxa"/>
            <w:vAlign w:val="center"/>
          </w:tcPr>
          <w:p w:rsidR="00A53645" w:rsidRPr="00131B88" w:rsidRDefault="00A53645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VII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POL.SCI-6-AS</w:t>
            </w:r>
          </w:p>
        </w:tc>
        <w:tc>
          <w:tcPr>
            <w:tcW w:w="1498" w:type="dxa"/>
            <w:vAlign w:val="center"/>
          </w:tcPr>
          <w:p w:rsidR="007111FF" w:rsidRPr="00131B88" w:rsidRDefault="007111FF" w:rsidP="007111FF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III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ENG 1 H-6-M</w:t>
            </w:r>
          </w:p>
        </w:tc>
        <w:tc>
          <w:tcPr>
            <w:tcW w:w="1498" w:type="dxa"/>
            <w:vAlign w:val="center"/>
          </w:tcPr>
          <w:p w:rsidR="006E5AE2" w:rsidRPr="00131B88" w:rsidRDefault="006E5AE2" w:rsidP="006E5AE2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III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ENG 1 H-6-M</w:t>
            </w: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</w:tr>
      <w:tr w:rsidR="00081752">
        <w:trPr>
          <w:jc w:val="center"/>
        </w:trPr>
        <w:tc>
          <w:tcPr>
            <w:tcW w:w="1498" w:type="dxa"/>
          </w:tcPr>
          <w:p w:rsidR="00081752" w:rsidRDefault="008D556C">
            <w:pPr>
              <w:spacing w:before="20" w:after="20"/>
              <w:jc w:val="center"/>
            </w:pPr>
            <w:r>
              <w:t>TUESDAY</w:t>
            </w: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9A77E0" w:rsidRPr="00131B88" w:rsidRDefault="009A77E0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III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ECO-6-PS</w:t>
            </w:r>
          </w:p>
        </w:tc>
        <w:tc>
          <w:tcPr>
            <w:tcW w:w="1498" w:type="dxa"/>
            <w:vAlign w:val="center"/>
          </w:tcPr>
          <w:p w:rsidR="004423BC" w:rsidRPr="00131B88" w:rsidRDefault="004423BC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ENG-6-ND</w:t>
            </w:r>
          </w:p>
        </w:tc>
        <w:tc>
          <w:tcPr>
            <w:tcW w:w="1498" w:type="dxa"/>
            <w:vAlign w:val="center"/>
          </w:tcPr>
          <w:p w:rsidR="008F0FE5" w:rsidRPr="00131B88" w:rsidRDefault="008F0FE5" w:rsidP="008F0FE5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V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HINDI-6-AS</w:t>
            </w:r>
          </w:p>
        </w:tc>
        <w:tc>
          <w:tcPr>
            <w:tcW w:w="1498" w:type="dxa"/>
            <w:vAlign w:val="center"/>
          </w:tcPr>
          <w:p w:rsidR="000A797B" w:rsidRPr="00131B88" w:rsidRDefault="000A797B" w:rsidP="000A797B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V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HINDI-6-AS</w:t>
            </w:r>
          </w:p>
        </w:tc>
        <w:tc>
          <w:tcPr>
            <w:tcW w:w="1498" w:type="dxa"/>
            <w:vAlign w:val="center"/>
          </w:tcPr>
          <w:p w:rsidR="007D3E72" w:rsidRPr="00131B88" w:rsidRDefault="007D3E72" w:rsidP="007D3E72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III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RIFE-6-NN</w:t>
            </w:r>
          </w:p>
        </w:tc>
        <w:tc>
          <w:tcPr>
            <w:tcW w:w="1498" w:type="dxa"/>
            <w:vAlign w:val="center"/>
          </w:tcPr>
          <w:p w:rsidR="00553921" w:rsidRPr="00131B88" w:rsidRDefault="00553921" w:rsidP="00553921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III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RIFE-6-NN</w:t>
            </w: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</w:tr>
      <w:tr w:rsidR="00081752">
        <w:trPr>
          <w:jc w:val="center"/>
        </w:trPr>
        <w:tc>
          <w:tcPr>
            <w:tcW w:w="1498" w:type="dxa"/>
          </w:tcPr>
          <w:p w:rsidR="00081752" w:rsidRDefault="008D556C">
            <w:pPr>
              <w:spacing w:before="20" w:after="20"/>
              <w:jc w:val="center"/>
            </w:pPr>
            <w:r>
              <w:t>WEDNESDAY</w:t>
            </w: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5B1C61" w:rsidRPr="00131B88" w:rsidRDefault="005B1C61" w:rsidP="005B1C61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V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SOCIO-6-SY</w:t>
            </w:r>
          </w:p>
        </w:tc>
        <w:tc>
          <w:tcPr>
            <w:tcW w:w="1498" w:type="dxa"/>
            <w:vAlign w:val="center"/>
          </w:tcPr>
          <w:p w:rsidR="00853937" w:rsidRPr="00131B88" w:rsidRDefault="00853937" w:rsidP="00853937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V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SOCIO-6-AC</w:t>
            </w:r>
          </w:p>
        </w:tc>
        <w:tc>
          <w:tcPr>
            <w:tcW w:w="1498" w:type="dxa"/>
            <w:vAlign w:val="center"/>
          </w:tcPr>
          <w:p w:rsidR="00A53645" w:rsidRPr="00131B88" w:rsidRDefault="00A53645" w:rsidP="00A53645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VII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POL SCI-6-AS</w:t>
            </w: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</w:tr>
      <w:tr w:rsidR="00081752">
        <w:trPr>
          <w:jc w:val="center"/>
        </w:trPr>
        <w:tc>
          <w:tcPr>
            <w:tcW w:w="1498" w:type="dxa"/>
          </w:tcPr>
          <w:p w:rsidR="00081752" w:rsidRDefault="008D556C">
            <w:pPr>
              <w:spacing w:before="20" w:after="20"/>
              <w:jc w:val="center"/>
            </w:pPr>
            <w:r>
              <w:t>THURSDAY</w:t>
            </w:r>
          </w:p>
        </w:tc>
        <w:tc>
          <w:tcPr>
            <w:tcW w:w="1498" w:type="dxa"/>
            <w:vAlign w:val="center"/>
          </w:tcPr>
          <w:p w:rsidR="00955450" w:rsidRPr="00131B88" w:rsidRDefault="00EA0708" w:rsidP="00955450">
            <w:pPr>
              <w:rPr>
                <w:b/>
                <w:bCs/>
              </w:rPr>
            </w:pPr>
            <w:r w:rsidRPr="00131B88">
              <w:rPr>
                <w:b/>
                <w:bCs/>
              </w:rPr>
              <w:t xml:space="preserve">BA (P) I </w:t>
            </w:r>
            <w:proofErr w:type="spellStart"/>
            <w:r w:rsidRPr="00131B88">
              <w:rPr>
                <w:b/>
                <w:bCs/>
              </w:rPr>
              <w:t>Sem</w:t>
            </w:r>
            <w:proofErr w:type="spellEnd"/>
          </w:p>
          <w:p w:rsidR="00955450" w:rsidRPr="00131B88" w:rsidRDefault="00955450" w:rsidP="00955450">
            <w:pPr>
              <w:rPr>
                <w:b/>
                <w:bCs/>
              </w:rPr>
            </w:pPr>
            <w:r w:rsidRPr="00131B88">
              <w:rPr>
                <w:b/>
                <w:bCs/>
              </w:rPr>
              <w:t>HIS-6-MS</w:t>
            </w:r>
          </w:p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7904A0" w:rsidRPr="00131B88" w:rsidRDefault="007904A0" w:rsidP="000A7DD7">
            <w:pPr>
              <w:rPr>
                <w:b/>
                <w:bCs/>
              </w:rPr>
            </w:pPr>
            <w:r w:rsidRPr="00131B88">
              <w:rPr>
                <w:b/>
                <w:bCs/>
              </w:rPr>
              <w:t>BA (P) III Sem</w:t>
            </w:r>
          </w:p>
          <w:p w:rsidR="000A7DD7" w:rsidRPr="00131B88" w:rsidRDefault="000A7DD7" w:rsidP="000A7DD7">
            <w:pPr>
              <w:rPr>
                <w:b/>
                <w:bCs/>
              </w:rPr>
            </w:pPr>
            <w:r w:rsidRPr="00131B88">
              <w:rPr>
                <w:b/>
                <w:bCs/>
              </w:rPr>
              <w:t>HIST-6-MK</w:t>
            </w:r>
          </w:p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FB1FC0" w:rsidRPr="00131B88" w:rsidRDefault="00FB1FC0" w:rsidP="00FB1FC0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VII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SOCIO-6-LB</w:t>
            </w:r>
          </w:p>
        </w:tc>
        <w:tc>
          <w:tcPr>
            <w:tcW w:w="1498" w:type="dxa"/>
            <w:vAlign w:val="center"/>
          </w:tcPr>
          <w:p w:rsidR="005E0221" w:rsidRPr="00131B88" w:rsidRDefault="005E0221" w:rsidP="00AD6D80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III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CPL BCOM-6-SD</w:t>
            </w:r>
          </w:p>
        </w:tc>
        <w:tc>
          <w:tcPr>
            <w:tcW w:w="1498" w:type="dxa"/>
            <w:vAlign w:val="center"/>
          </w:tcPr>
          <w:p w:rsidR="0003635D" w:rsidRPr="00131B88" w:rsidRDefault="0003635D" w:rsidP="0003635D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VII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POL.SCI-6-AS</w:t>
            </w: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5A0E25" w:rsidRPr="00131B88" w:rsidRDefault="005A0E25" w:rsidP="005A0E25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III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MATHS-6-SKY</w:t>
            </w: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</w:tr>
      <w:tr w:rsidR="00081752">
        <w:trPr>
          <w:jc w:val="center"/>
        </w:trPr>
        <w:tc>
          <w:tcPr>
            <w:tcW w:w="1498" w:type="dxa"/>
          </w:tcPr>
          <w:p w:rsidR="00081752" w:rsidRDefault="008D556C">
            <w:pPr>
              <w:spacing w:before="20" w:after="20"/>
              <w:jc w:val="center"/>
            </w:pPr>
            <w:r>
              <w:t>FRIDAY</w:t>
            </w: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344E3B" w:rsidRPr="00131B88" w:rsidRDefault="00344E3B" w:rsidP="00344E3B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V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PLO SC-6-SP</w:t>
            </w:r>
          </w:p>
        </w:tc>
        <w:tc>
          <w:tcPr>
            <w:tcW w:w="1498" w:type="dxa"/>
            <w:vAlign w:val="center"/>
          </w:tcPr>
          <w:p w:rsidR="006A47B5" w:rsidRPr="00131B88" w:rsidRDefault="006A47B5" w:rsidP="006A47B5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V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PLO SC-6-SP</w:t>
            </w:r>
          </w:p>
        </w:tc>
        <w:tc>
          <w:tcPr>
            <w:tcW w:w="1498" w:type="dxa"/>
            <w:vAlign w:val="center"/>
          </w:tcPr>
          <w:p w:rsidR="00CF766E" w:rsidRPr="00131B88" w:rsidRDefault="00CF766E" w:rsidP="00CF766E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V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 w:rsidP="00494C68">
            <w:pPr>
              <w:spacing w:before="20" w:after="20"/>
              <w:jc w:val="center"/>
            </w:pPr>
            <w:r w:rsidRPr="00131B88">
              <w:rPr>
                <w:b/>
              </w:rPr>
              <w:t>PLO SC-6-SP</w:t>
            </w:r>
          </w:p>
        </w:tc>
        <w:tc>
          <w:tcPr>
            <w:tcW w:w="1498" w:type="dxa"/>
            <w:vAlign w:val="center"/>
          </w:tcPr>
          <w:p w:rsidR="007E6A9D" w:rsidRPr="00131B88" w:rsidRDefault="007E6A9D" w:rsidP="007E6A9D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HINDI-6-T</w:t>
            </w:r>
          </w:p>
        </w:tc>
        <w:tc>
          <w:tcPr>
            <w:tcW w:w="1498" w:type="dxa"/>
            <w:vAlign w:val="center"/>
          </w:tcPr>
          <w:p w:rsidR="00081752" w:rsidRPr="00131B88" w:rsidRDefault="00D21A04">
            <w:pPr>
              <w:spacing w:before="20" w:after="20"/>
              <w:jc w:val="center"/>
            </w:pPr>
            <w:r w:rsidRPr="00131B88">
              <w:rPr>
                <w:b/>
                <w:bCs/>
              </w:rPr>
              <w:t xml:space="preserve">BA (P) III </w:t>
            </w:r>
            <w:proofErr w:type="spellStart"/>
            <w:r w:rsidRPr="00131B88">
              <w:rPr>
                <w:b/>
                <w:bCs/>
              </w:rPr>
              <w:t>Sem</w:t>
            </w:r>
            <w:proofErr w:type="spellEnd"/>
            <w:r w:rsidRPr="00131B88">
              <w:rPr>
                <w:b/>
                <w:bCs/>
              </w:rPr>
              <w:t xml:space="preserve"> </w:t>
            </w:r>
            <w:r w:rsidR="00A159E1" w:rsidRPr="00131B88">
              <w:rPr>
                <w:b/>
                <w:bCs/>
              </w:rPr>
              <w:t>POL.SCI-6-AS</w:t>
            </w: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081752" w:rsidRPr="00131B88" w:rsidRDefault="00081752">
            <w:pPr>
              <w:spacing w:before="20" w:after="20"/>
              <w:jc w:val="center"/>
            </w:pPr>
          </w:p>
        </w:tc>
      </w:tr>
      <w:tr w:rsidR="00081752">
        <w:trPr>
          <w:jc w:val="center"/>
        </w:trPr>
        <w:tc>
          <w:tcPr>
            <w:tcW w:w="1498" w:type="dxa"/>
          </w:tcPr>
          <w:p w:rsidR="00081752" w:rsidRDefault="008D556C">
            <w:pPr>
              <w:spacing w:before="20" w:after="20"/>
              <w:jc w:val="center"/>
            </w:pPr>
            <w:r>
              <w:t>SATURDAY</w:t>
            </w:r>
          </w:p>
        </w:tc>
        <w:tc>
          <w:tcPr>
            <w:tcW w:w="1498" w:type="dxa"/>
            <w:vAlign w:val="center"/>
          </w:tcPr>
          <w:p w:rsidR="004423BC" w:rsidRPr="00131B88" w:rsidRDefault="004423BC" w:rsidP="004423BC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PSY-6-P</w:t>
            </w:r>
          </w:p>
        </w:tc>
        <w:tc>
          <w:tcPr>
            <w:tcW w:w="1498" w:type="dxa"/>
            <w:vAlign w:val="center"/>
          </w:tcPr>
          <w:p w:rsidR="00706B7E" w:rsidRPr="00131B88" w:rsidRDefault="00706B7E" w:rsidP="00706B7E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PSY-6-P</w:t>
            </w:r>
          </w:p>
        </w:tc>
        <w:tc>
          <w:tcPr>
            <w:tcW w:w="1498" w:type="dxa"/>
            <w:vAlign w:val="center"/>
          </w:tcPr>
          <w:p w:rsidR="0034722E" w:rsidRPr="00131B88" w:rsidRDefault="0034722E" w:rsidP="0034722E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III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HINDI-6-M</w:t>
            </w:r>
          </w:p>
        </w:tc>
        <w:tc>
          <w:tcPr>
            <w:tcW w:w="1498" w:type="dxa"/>
            <w:vAlign w:val="center"/>
          </w:tcPr>
          <w:p w:rsidR="008033D0" w:rsidRPr="00131B88" w:rsidRDefault="008033D0" w:rsidP="008033D0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III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SSC-6-M</w:t>
            </w:r>
          </w:p>
        </w:tc>
        <w:tc>
          <w:tcPr>
            <w:tcW w:w="1498" w:type="dxa"/>
            <w:vAlign w:val="center"/>
          </w:tcPr>
          <w:p w:rsidR="00CB646C" w:rsidRPr="00131B88" w:rsidRDefault="00CB646C" w:rsidP="00CB646C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V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MATHS-6-RM</w:t>
            </w:r>
          </w:p>
        </w:tc>
        <w:tc>
          <w:tcPr>
            <w:tcW w:w="1498" w:type="dxa"/>
            <w:vAlign w:val="center"/>
          </w:tcPr>
          <w:p w:rsidR="00FB1FC0" w:rsidRPr="00131B88" w:rsidRDefault="00FB1FC0" w:rsidP="00FB1FC0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VII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POL.SCI-6-AS</w:t>
            </w:r>
          </w:p>
        </w:tc>
        <w:tc>
          <w:tcPr>
            <w:tcW w:w="1498" w:type="dxa"/>
            <w:vAlign w:val="center"/>
          </w:tcPr>
          <w:p w:rsidR="0017297F" w:rsidRPr="00131B88" w:rsidRDefault="0017297F" w:rsidP="0017297F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VII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POL.SCI-6-AS</w:t>
            </w:r>
          </w:p>
        </w:tc>
        <w:tc>
          <w:tcPr>
            <w:tcW w:w="1498" w:type="dxa"/>
            <w:vAlign w:val="center"/>
          </w:tcPr>
          <w:p w:rsidR="007B17C4" w:rsidRPr="00131B88" w:rsidRDefault="007B17C4" w:rsidP="007B17C4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CEL-6-G</w:t>
            </w:r>
          </w:p>
        </w:tc>
        <w:tc>
          <w:tcPr>
            <w:tcW w:w="1498" w:type="dxa"/>
            <w:vAlign w:val="center"/>
          </w:tcPr>
          <w:p w:rsidR="009C1408" w:rsidRPr="00131B88" w:rsidRDefault="009C1408" w:rsidP="009C1408">
            <w:pPr>
              <w:spacing w:before="20" w:after="20"/>
              <w:jc w:val="center"/>
              <w:rPr>
                <w:b/>
              </w:rPr>
            </w:pPr>
            <w:r w:rsidRPr="00131B88">
              <w:rPr>
                <w:b/>
              </w:rPr>
              <w:t xml:space="preserve">BA (P) I </w:t>
            </w:r>
            <w:proofErr w:type="spellStart"/>
            <w:r w:rsidRPr="00131B88">
              <w:rPr>
                <w:b/>
              </w:rPr>
              <w:t>Sem</w:t>
            </w:r>
            <w:proofErr w:type="spellEnd"/>
          </w:p>
          <w:p w:rsidR="00081752" w:rsidRPr="00131B88" w:rsidRDefault="008D556C">
            <w:pPr>
              <w:spacing w:before="20" w:after="20"/>
              <w:jc w:val="center"/>
            </w:pPr>
            <w:r w:rsidRPr="00131B88">
              <w:rPr>
                <w:b/>
              </w:rPr>
              <w:t>CEL-6-M</w:t>
            </w:r>
          </w:p>
        </w:tc>
      </w:tr>
      <w:bookmarkEnd w:id="0"/>
    </w:tbl>
    <w:p w:rsidR="008D556C" w:rsidRDefault="008D556C"/>
    <w:sectPr w:rsidR="008D556C" w:rsidSect="00034616">
      <w:pgSz w:w="15840" w:h="12240" w:orient="landscape"/>
      <w:pgMar w:top="504" w:right="432" w:bottom="504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3635D"/>
    <w:rsid w:val="0006063C"/>
    <w:rsid w:val="00081752"/>
    <w:rsid w:val="000A797B"/>
    <w:rsid w:val="000A7DD7"/>
    <w:rsid w:val="00131B88"/>
    <w:rsid w:val="0015074B"/>
    <w:rsid w:val="00155363"/>
    <w:rsid w:val="0017297F"/>
    <w:rsid w:val="001D46C7"/>
    <w:rsid w:val="0029639D"/>
    <w:rsid w:val="00326F90"/>
    <w:rsid w:val="00344E3B"/>
    <w:rsid w:val="0034722E"/>
    <w:rsid w:val="004423BC"/>
    <w:rsid w:val="00494C68"/>
    <w:rsid w:val="00553921"/>
    <w:rsid w:val="005A0E25"/>
    <w:rsid w:val="005B1C61"/>
    <w:rsid w:val="005E0221"/>
    <w:rsid w:val="006A47B5"/>
    <w:rsid w:val="006E5AE2"/>
    <w:rsid w:val="00706B7E"/>
    <w:rsid w:val="007111FF"/>
    <w:rsid w:val="007904A0"/>
    <w:rsid w:val="007B17C4"/>
    <w:rsid w:val="007D3E72"/>
    <w:rsid w:val="007E6A9D"/>
    <w:rsid w:val="008033D0"/>
    <w:rsid w:val="00853937"/>
    <w:rsid w:val="008D556C"/>
    <w:rsid w:val="008F0FE5"/>
    <w:rsid w:val="00955450"/>
    <w:rsid w:val="009A77E0"/>
    <w:rsid w:val="009C1408"/>
    <w:rsid w:val="00A159E1"/>
    <w:rsid w:val="00A53645"/>
    <w:rsid w:val="00AA0921"/>
    <w:rsid w:val="00AA1D8D"/>
    <w:rsid w:val="00AD6D80"/>
    <w:rsid w:val="00B47730"/>
    <w:rsid w:val="00CB0664"/>
    <w:rsid w:val="00CB646C"/>
    <w:rsid w:val="00CF766E"/>
    <w:rsid w:val="00D21A04"/>
    <w:rsid w:val="00DC75C8"/>
    <w:rsid w:val="00EA0708"/>
    <w:rsid w:val="00FB1FC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CA0C8E-4A37-492A-A218-379243DA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1067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Nandini Kumar</cp:lastModifiedBy>
  <cp:revision>40</cp:revision>
  <dcterms:created xsi:type="dcterms:W3CDTF">2013-12-23T23:15:00Z</dcterms:created>
  <dcterms:modified xsi:type="dcterms:W3CDTF">2026-09-06T17:04:00Z</dcterms:modified>
  <cp:category/>
</cp:coreProperties>
</file>